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合格供方名录</w:t>
      </w:r>
    </w:p>
    <w:p>
      <w:r>
        <w:t>记录编号：FM-031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供方名称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供方代码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供应物资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类别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评价日期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有效期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表单编号：FM-031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